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77482515" name="019d8bc1-1664-7364-8feb-c7c239e438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2452310" name="019d8bc1-1664-7364-8feb-c7c239e438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OG/ 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50523884" name="019d8bd0-df6c-7a5c-a1b8-ce10ec1f0c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0770606" name="019d8bd0-df6c-7a5c-a1b8-ce10ec1f0c4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9407627" name="019d8c14-bc96-756f-a5ac-2ae1c6f3b1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608662" name="019d8c14-bc96-756f-a5ac-2ae1c6f3b1e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83647492" name="019d8bf9-6058-71e3-8d86-3859199e7b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1963051" name="019d8bf9-6058-71e3-8d86-3859199e7b3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53463883" name="019d8bff-753c-77a7-980b-4989f23528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8954718" name="019d8bff-753c-77a7-980b-4989f235286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10211285" name="019d8c06-1db1-7f10-90c0-6e67f73486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0995424" name="019d8c06-1db1-7f10-90c0-6e67f734865b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OG/ 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19230008" name="019d8bd4-3275-7516-a0b2-2931e9540b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3523716" name="019d8bd4-3275-7516-a0b2-2931e9540be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160395" name="019d8bdf-ae52-767f-aa9d-f903c9a227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7811626" name="019d8bdf-ae52-767f-aa9d-f903c9a2278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0880354" name="019d8be7-9614-7fa8-9fd3-0c92a4f4b2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0586289" name="019d8be7-9614-7fa8-9fd3-0c92a4f4b287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7929592" name="019d8bef-c803-7482-a906-7c61886b3a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0983228" name="019d8bef-c803-7482-a906-7c61886b3afe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8182814" name="019d8bdf-0650-778e-80dc-2346d460ef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1998390" name="019d8bdf-0650-778e-80dc-2346d460efba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Cushion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17574716" name="019d8bc8-8672-738b-84da-cf80b24281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3071748" name="019d8bc8-8672-738b-84da-cf80b24281ce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Cushion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1166914" name="019d8be6-e622-7541-a58d-09ed3e672e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4812790" name="019d8be6-e622-7541-a58d-09ed3e672ec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91748881" name="019d8bcb-98db-72a0-994f-2397de38d6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9781548" name="019d8bcb-98db-72a0-994f-2397de38d62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Küche/ 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728509" name="019d8bd8-be9f-7285-b7fe-4a960599df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7627969" name="019d8bd8-be9f-7285-b7fe-4a960599df0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0907185" name="019d8be5-bc7e-7988-a6ce-9832ea2016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3439036" name="019d8be5-bc7e-7988-a6ce-9832ea201694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OG/ 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973840" name="019d8bc5-5c78-73ed-90a6-9fb6f60dcc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1691842" name="019d8bc5-5c78-73ed-90a6-9fb6f60dcca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gesamter Keller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Wand/ Decke </w:t>
            </w:r>
          </w:p>
        </w:tc>
        <w:tc>
          <w:p>
            <w:pPr>
              <w:spacing w:before="0" w:after="0" w:line="240" w:lineRule="auto"/>
            </w:pPr>
            <w:r>
              <w:t>Wand/ Decke </w:t>
            </w:r>
          </w:p>
        </w:tc>
        <w:tc>
          <w:p>
            <w:pPr>
              <w:spacing w:before="0" w:after="0" w:line="240" w:lineRule="auto"/>
            </w:pPr>
            <w:r>
              <w:t>Kork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31115620" name="019d8bf4-80df-7d4a-9fb7-06155f0277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3331292" name="019d8bf4-80df-7d4a-9fb7-06155f02772a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OG/ UG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3701933" name="019d8bfc-09b9-72c1-ad78-9e03a41e9e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3719950" name="019d8bfc-09b9-72c1-ad78-9e03a41e9e0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EG/DG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7545897" name="019d8c04-91d9-7483-8c85-1d3b330a43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5285815" name="019d8c04-91d9-7483-8c85-1d3b330a43de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10551338" name="019d8bf6-ae48-7054-8fef-3b83d83948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198748" name="019d8bf6-ae48-7054-8fef-3b83d839483d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57250560" name="019d8bfe-5367-7655-8c7e-90f715f08a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2044796" name="019d8bfe-5367-7655-8c7e-90f715f08a33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4202210" name="019d8c0e-ef3b-7492-942a-b213608b42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0706388" name="019d8c0e-ef3b-7492-942a-b213608b42f6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Fassade Sockel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2612073"/>
                  <wp:effectExtent l="0" t="0" r="0" b="0"/>
                  <wp:docPr id="243249618" name="019dfd03-c75b-7f4f-9eb6-ea46ad1a67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8599678" name="019dfd03-c75b-7f4f-9eb6-ea46ad1a67f4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26120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EFH.Weierstrasse 2 Weierstrasse 2, 8165 Schöfflisdorf</w:t>
          </w:r>
        </w:p>
        <w:p>
          <w:pPr>
            <w:spacing w:before="0" w:after="0"/>
          </w:pPr>
          <w:r>
            <w:t>839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